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469" w:rsidRPr="00066968" w:rsidRDefault="00AF3469" w:rsidP="00FA5481">
      <w:pPr>
        <w:pStyle w:val="Title"/>
        <w:pBdr>
          <w:bottom w:val="none" w:sz="0" w:space="0" w:color="auto"/>
        </w:pBdr>
        <w:spacing w:after="120"/>
        <w:contextualSpacing w:val="0"/>
        <w:jc w:val="center"/>
        <w:rPr>
          <w:rFonts w:cs="Arial"/>
          <w:b/>
          <w:position w:val="-2"/>
          <w:sz w:val="24"/>
          <w:szCs w:val="24"/>
          <w:lang w:val="en-GB"/>
        </w:rPr>
      </w:pPr>
      <w:r w:rsidRPr="00066968">
        <w:rPr>
          <w:rFonts w:cs="Arial"/>
          <w:b/>
          <w:position w:val="-2"/>
          <w:sz w:val="24"/>
          <w:szCs w:val="24"/>
          <w:lang w:val="en-GB"/>
        </w:rPr>
        <w:t>Royal Commission into Institutional Responses to Child Sexual Abuse</w:t>
      </w:r>
    </w:p>
    <w:p w:rsidR="00297A45" w:rsidRPr="00066968" w:rsidRDefault="00297A45" w:rsidP="00FA5481">
      <w:pPr>
        <w:widowControl w:val="0"/>
        <w:suppressAutoHyphens/>
        <w:autoSpaceDE w:val="0"/>
        <w:autoSpaceDN w:val="0"/>
        <w:adjustRightInd w:val="0"/>
        <w:spacing w:before="120" w:after="120" w:line="220" w:lineRule="atLeast"/>
        <w:textAlignment w:val="center"/>
        <w:rPr>
          <w:rFonts w:eastAsia="Cambria" w:cs="Arial"/>
          <w:position w:val="-2"/>
          <w:lang w:val="en-GB"/>
        </w:rPr>
      </w:pPr>
      <w:r w:rsidRPr="00066968">
        <w:rPr>
          <w:rFonts w:eastAsia="Cambria" w:cs="Arial"/>
          <w:position w:val="-2"/>
          <w:lang w:val="en-GB"/>
        </w:rPr>
        <w:t xml:space="preserve">The Royal Commission </w:t>
      </w:r>
      <w:r w:rsidR="00276323" w:rsidRPr="00066968">
        <w:rPr>
          <w:rFonts w:eastAsia="Cambria" w:cs="Arial"/>
          <w:position w:val="-2"/>
          <w:lang w:val="en-GB"/>
        </w:rPr>
        <w:t>will soon start</w:t>
      </w:r>
      <w:r w:rsidR="00AF3469" w:rsidRPr="00066968">
        <w:rPr>
          <w:rFonts w:eastAsia="Cambria" w:cs="Arial"/>
          <w:position w:val="-2"/>
          <w:lang w:val="en-GB"/>
        </w:rPr>
        <w:t xml:space="preserve"> its work</w:t>
      </w:r>
      <w:r w:rsidR="00D840B8" w:rsidRPr="00066968">
        <w:rPr>
          <w:rFonts w:eastAsia="Cambria" w:cs="Arial"/>
          <w:position w:val="-2"/>
          <w:lang w:val="en-GB"/>
        </w:rPr>
        <w:t>.</w:t>
      </w:r>
      <w:r w:rsidR="00AF3469" w:rsidRPr="00066968">
        <w:rPr>
          <w:rFonts w:eastAsia="Cambria" w:cs="Arial"/>
          <w:position w:val="-2"/>
          <w:lang w:val="en-GB"/>
        </w:rPr>
        <w:t xml:space="preserve"> </w:t>
      </w:r>
      <w:r w:rsidR="00276323" w:rsidRPr="00066968">
        <w:rPr>
          <w:rFonts w:eastAsia="Cambria" w:cs="Arial"/>
          <w:position w:val="-2"/>
          <w:lang w:val="en-GB"/>
        </w:rPr>
        <w:t xml:space="preserve">If you need support or advice, </w:t>
      </w:r>
      <w:r w:rsidRPr="00066968">
        <w:rPr>
          <w:rFonts w:eastAsia="Cambria" w:cs="Arial"/>
          <w:position w:val="-2"/>
          <w:lang w:val="en-GB"/>
        </w:rPr>
        <w:t>a list of services</w:t>
      </w:r>
      <w:r w:rsidR="00276323" w:rsidRPr="00066968">
        <w:rPr>
          <w:rFonts w:eastAsia="Cambria" w:cs="Arial"/>
          <w:position w:val="-2"/>
          <w:lang w:val="en-GB"/>
        </w:rPr>
        <w:t xml:space="preserve"> you can contact</w:t>
      </w:r>
      <w:r w:rsidRPr="00066968">
        <w:rPr>
          <w:rFonts w:eastAsia="Cambria" w:cs="Arial"/>
          <w:position w:val="-2"/>
          <w:lang w:val="en-GB"/>
        </w:rPr>
        <w:t xml:space="preserve"> is below.</w:t>
      </w:r>
    </w:p>
    <w:p w:rsidR="00AF3469" w:rsidRPr="00066968" w:rsidRDefault="00297A45" w:rsidP="00FA5481">
      <w:pPr>
        <w:pStyle w:val="Heading2"/>
        <w:widowControl w:val="0"/>
        <w:suppressAutoHyphens/>
        <w:autoSpaceDE w:val="0"/>
        <w:autoSpaceDN w:val="0"/>
        <w:adjustRightInd w:val="0"/>
        <w:spacing w:before="120" w:after="120" w:line="220" w:lineRule="atLeast"/>
        <w:textAlignment w:val="center"/>
        <w:rPr>
          <w:rFonts w:cs="Arial"/>
          <w:position w:val="-2"/>
          <w:sz w:val="22"/>
          <w:szCs w:val="22"/>
          <w:lang w:val="en-GB"/>
        </w:rPr>
      </w:pPr>
      <w:r w:rsidRPr="00066968">
        <w:rPr>
          <w:rFonts w:cs="Arial"/>
          <w:position w:val="-2"/>
          <w:sz w:val="22"/>
          <w:szCs w:val="22"/>
          <w:lang w:val="en-GB"/>
        </w:rPr>
        <w:t>Support services</w:t>
      </w:r>
    </w:p>
    <w:p w:rsidR="00D47213" w:rsidRDefault="00D47213" w:rsidP="00FA5481">
      <w:pPr>
        <w:pStyle w:val="Heading2"/>
        <w:widowControl w:val="0"/>
        <w:suppressAutoHyphens/>
        <w:autoSpaceDE w:val="0"/>
        <w:autoSpaceDN w:val="0"/>
        <w:adjustRightInd w:val="0"/>
        <w:spacing w:before="120" w:after="120" w:line="220" w:lineRule="atLeast"/>
        <w:textAlignment w:val="center"/>
        <w:rPr>
          <w:rFonts w:cs="Arial"/>
          <w:position w:val="-2"/>
          <w:sz w:val="22"/>
          <w:szCs w:val="22"/>
          <w:lang w:val="en-GB"/>
        </w:rPr>
      </w:pPr>
      <w:r w:rsidRPr="00066968">
        <w:rPr>
          <w:rFonts w:cs="Arial"/>
          <w:position w:val="-2"/>
          <w:sz w:val="22"/>
          <w:szCs w:val="22"/>
          <w:lang w:val="en-GB"/>
        </w:rPr>
        <w:t>National help lines</w:t>
      </w:r>
    </w:p>
    <w:p w:rsidR="00066968" w:rsidRDefault="00066968" w:rsidP="00FA5481">
      <w:pPr>
        <w:spacing w:before="120" w:after="120"/>
        <w:rPr>
          <w:rFonts w:eastAsia="Cambria" w:cs="Arial"/>
          <w:position w:val="-2"/>
          <w:lang w:val="en-GB"/>
        </w:rPr>
      </w:pPr>
      <w:r w:rsidRPr="00066968">
        <w:rPr>
          <w:rFonts w:eastAsia="Cambria" w:cs="Arial"/>
          <w:position w:val="-2"/>
          <w:lang w:val="en-GB"/>
        </w:rPr>
        <w:t xml:space="preserve">1800 RESPECT (24-hour sexual assault and domestic violence support) </w:t>
      </w:r>
      <w:r w:rsidR="00521EC5"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 w:rsidR="00521EC5">
        <w:rPr>
          <w:rFonts w:eastAsia="Cambria" w:cs="Arial"/>
          <w:position w:val="-2"/>
          <w:lang w:val="en-GB"/>
        </w:rPr>
        <w:tab/>
      </w:r>
      <w:r w:rsidRPr="00066968">
        <w:rPr>
          <w:rFonts w:eastAsia="Cambria" w:cs="Arial"/>
          <w:position w:val="-2"/>
          <w:lang w:val="en-GB"/>
        </w:rPr>
        <w:t>1800 737 732</w:t>
      </w:r>
    </w:p>
    <w:p w:rsidR="00066968" w:rsidRDefault="00066968" w:rsidP="00FA5481">
      <w:pPr>
        <w:spacing w:before="120" w:after="120"/>
        <w:rPr>
          <w:rFonts w:eastAsia="Cambria" w:cs="Arial"/>
          <w:position w:val="-2"/>
          <w:lang w:val="en-GB"/>
        </w:rPr>
      </w:pPr>
      <w:proofErr w:type="spellStart"/>
      <w:r w:rsidRPr="00066968">
        <w:rPr>
          <w:rFonts w:eastAsia="Cambria" w:cs="Arial"/>
          <w:position w:val="-2"/>
          <w:lang w:val="en-GB"/>
        </w:rPr>
        <w:t>Mensline</w:t>
      </w:r>
      <w:proofErr w:type="spellEnd"/>
      <w:r w:rsidRPr="00066968">
        <w:rPr>
          <w:rFonts w:eastAsia="Cambria" w:cs="Arial"/>
          <w:position w:val="-2"/>
          <w:lang w:val="en-GB"/>
        </w:rPr>
        <w:t xml:space="preserve"> (relationship support for men) </w:t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 w:rsidR="00521EC5">
        <w:rPr>
          <w:rFonts w:eastAsia="Cambria" w:cs="Arial"/>
          <w:position w:val="-2"/>
          <w:lang w:val="en-GB"/>
        </w:rPr>
        <w:tab/>
      </w:r>
      <w:r w:rsidR="00521EC5">
        <w:rPr>
          <w:rFonts w:eastAsia="Cambria" w:cs="Arial"/>
          <w:position w:val="-2"/>
          <w:lang w:val="en-GB"/>
        </w:rPr>
        <w:tab/>
      </w:r>
      <w:r w:rsidRPr="00066968">
        <w:rPr>
          <w:rFonts w:eastAsia="Cambria" w:cs="Arial"/>
          <w:position w:val="-2"/>
          <w:lang w:val="en-GB"/>
        </w:rPr>
        <w:t xml:space="preserve">1300 789 978 </w:t>
      </w:r>
    </w:p>
    <w:p w:rsidR="00066968" w:rsidRDefault="00066968" w:rsidP="00FA5481">
      <w:pPr>
        <w:spacing w:before="120" w:after="120"/>
        <w:rPr>
          <w:rFonts w:eastAsia="Cambria" w:cs="Arial"/>
          <w:position w:val="-2"/>
          <w:lang w:val="en-GB"/>
        </w:rPr>
      </w:pPr>
      <w:r w:rsidRPr="00066968">
        <w:rPr>
          <w:rFonts w:eastAsia="Cambria" w:cs="Arial"/>
          <w:position w:val="-2"/>
          <w:lang w:val="en-GB"/>
        </w:rPr>
        <w:t xml:space="preserve">Lifeline (24-hour crisis support and suicide prevention) </w:t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 w:rsidR="00521EC5">
        <w:rPr>
          <w:rFonts w:eastAsia="Cambria" w:cs="Arial"/>
          <w:position w:val="-2"/>
          <w:lang w:val="en-GB"/>
        </w:rPr>
        <w:tab/>
      </w:r>
      <w:r w:rsidR="00521EC5">
        <w:rPr>
          <w:rFonts w:eastAsia="Cambria" w:cs="Arial"/>
          <w:position w:val="-2"/>
          <w:lang w:val="en-GB"/>
        </w:rPr>
        <w:tab/>
      </w:r>
      <w:r w:rsidRPr="00066968">
        <w:rPr>
          <w:rFonts w:eastAsia="Cambria" w:cs="Arial"/>
          <w:position w:val="-2"/>
          <w:lang w:val="en-GB"/>
        </w:rPr>
        <w:t>13 11 14</w:t>
      </w:r>
    </w:p>
    <w:p w:rsidR="00066968" w:rsidRDefault="00066968" w:rsidP="00FA5481">
      <w:pPr>
        <w:spacing w:before="120" w:after="120"/>
        <w:rPr>
          <w:rFonts w:eastAsia="Cambria" w:cs="Arial"/>
          <w:position w:val="-2"/>
          <w:lang w:val="en-GB"/>
        </w:rPr>
      </w:pPr>
      <w:r w:rsidRPr="00066968">
        <w:rPr>
          <w:rFonts w:eastAsia="Cambria" w:cs="Arial"/>
          <w:position w:val="-2"/>
          <w:lang w:val="en-GB"/>
        </w:rPr>
        <w:t xml:space="preserve">Suicide Call Back Service (24-hour crisis support and suicide prevention) </w:t>
      </w:r>
      <w:r w:rsidR="00521EC5">
        <w:rPr>
          <w:rFonts w:eastAsia="Cambria" w:cs="Arial"/>
          <w:position w:val="-2"/>
          <w:lang w:val="en-GB"/>
        </w:rPr>
        <w:tab/>
      </w:r>
      <w:r w:rsidR="00521EC5">
        <w:rPr>
          <w:rFonts w:eastAsia="Cambria" w:cs="Arial"/>
          <w:position w:val="-2"/>
          <w:lang w:val="en-GB"/>
        </w:rPr>
        <w:tab/>
      </w:r>
      <w:r w:rsidR="00521EC5">
        <w:rPr>
          <w:rFonts w:eastAsia="Cambria" w:cs="Arial"/>
          <w:position w:val="-2"/>
          <w:lang w:val="en-GB"/>
        </w:rPr>
        <w:tab/>
      </w:r>
      <w:r w:rsidRPr="00066968">
        <w:rPr>
          <w:rFonts w:eastAsia="Cambria" w:cs="Arial"/>
          <w:position w:val="-2"/>
          <w:lang w:val="en-GB"/>
        </w:rPr>
        <w:t>1300 659 467</w:t>
      </w:r>
    </w:p>
    <w:p w:rsidR="00066968" w:rsidRDefault="00066968" w:rsidP="00FA5481">
      <w:pPr>
        <w:spacing w:before="120" w:after="120"/>
        <w:rPr>
          <w:rFonts w:eastAsia="Cambria" w:cs="Arial"/>
          <w:position w:val="-2"/>
          <w:lang w:val="en-GB"/>
        </w:rPr>
      </w:pPr>
      <w:proofErr w:type="spellStart"/>
      <w:proofErr w:type="gramStart"/>
      <w:r w:rsidRPr="00066968">
        <w:rPr>
          <w:rFonts w:eastAsia="Cambria" w:cs="Arial"/>
          <w:position w:val="-2"/>
          <w:lang w:val="en-GB"/>
        </w:rPr>
        <w:t>beyondblue</w:t>
      </w:r>
      <w:proofErr w:type="spellEnd"/>
      <w:proofErr w:type="gramEnd"/>
      <w:r w:rsidRPr="00066968">
        <w:rPr>
          <w:rFonts w:eastAsia="Cambria" w:cs="Arial"/>
          <w:position w:val="-2"/>
          <w:lang w:val="en-GB"/>
        </w:rPr>
        <w:t xml:space="preserve"> (mental health support) </w:t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 w:rsidR="00521EC5">
        <w:rPr>
          <w:rFonts w:eastAsia="Cambria" w:cs="Arial"/>
          <w:position w:val="-2"/>
          <w:lang w:val="en-GB"/>
        </w:rPr>
        <w:tab/>
      </w:r>
      <w:r w:rsidR="00521EC5">
        <w:rPr>
          <w:rFonts w:eastAsia="Cambria" w:cs="Arial"/>
          <w:position w:val="-2"/>
          <w:lang w:val="en-GB"/>
        </w:rPr>
        <w:tab/>
      </w:r>
      <w:r w:rsidRPr="00066968">
        <w:rPr>
          <w:rFonts w:eastAsia="Cambria" w:cs="Arial"/>
          <w:position w:val="-2"/>
          <w:lang w:val="en-GB"/>
        </w:rPr>
        <w:t>1300 22 4636</w:t>
      </w:r>
    </w:p>
    <w:p w:rsidR="00066968" w:rsidRDefault="00066968" w:rsidP="00FA5481">
      <w:pPr>
        <w:spacing w:before="120" w:after="120"/>
        <w:rPr>
          <w:rFonts w:eastAsia="Cambria" w:cs="Arial"/>
          <w:position w:val="-2"/>
          <w:lang w:val="en-GB"/>
        </w:rPr>
      </w:pPr>
      <w:r w:rsidRPr="00066968">
        <w:rPr>
          <w:rFonts w:eastAsia="Cambria" w:cs="Arial"/>
          <w:position w:val="-2"/>
          <w:lang w:val="en-GB"/>
        </w:rPr>
        <w:t xml:space="preserve">SANE Australia Helpline (mental health support) </w:t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 w:rsidR="00521EC5">
        <w:rPr>
          <w:rFonts w:eastAsia="Cambria" w:cs="Arial"/>
          <w:position w:val="-2"/>
          <w:lang w:val="en-GB"/>
        </w:rPr>
        <w:tab/>
      </w:r>
      <w:r w:rsidR="00521EC5">
        <w:rPr>
          <w:rFonts w:eastAsia="Cambria" w:cs="Arial"/>
          <w:position w:val="-2"/>
          <w:lang w:val="en-GB"/>
        </w:rPr>
        <w:tab/>
      </w:r>
      <w:r w:rsidRPr="00066968">
        <w:rPr>
          <w:rFonts w:eastAsia="Cambria" w:cs="Arial"/>
          <w:position w:val="-2"/>
          <w:lang w:val="en-GB"/>
        </w:rPr>
        <w:t>1800 187 263</w:t>
      </w:r>
    </w:p>
    <w:p w:rsidR="00066968" w:rsidRDefault="00066968" w:rsidP="00FA5481">
      <w:pPr>
        <w:spacing w:before="120" w:after="120"/>
        <w:rPr>
          <w:rFonts w:cs="Arial"/>
          <w:b/>
          <w:position w:val="-2"/>
          <w:lang w:val="en-GB"/>
        </w:rPr>
      </w:pPr>
      <w:r w:rsidRPr="00066968">
        <w:rPr>
          <w:rFonts w:cs="Arial"/>
          <w:b/>
          <w:position w:val="-2"/>
          <w:lang w:val="en-GB"/>
        </w:rPr>
        <w:t>Specialist national counselling services</w:t>
      </w:r>
    </w:p>
    <w:p w:rsidR="00066968" w:rsidRDefault="00066968" w:rsidP="00FA5481">
      <w:pPr>
        <w:spacing w:before="120" w:after="120"/>
        <w:rPr>
          <w:rFonts w:cs="Arial"/>
          <w:b/>
          <w:position w:val="-2"/>
          <w:lang w:val="en-GB"/>
        </w:rPr>
      </w:pPr>
      <w:r w:rsidRPr="00066968">
        <w:rPr>
          <w:rFonts w:eastAsia="Cambria" w:cs="Arial"/>
          <w:position w:val="-2"/>
          <w:lang w:val="en-GB"/>
        </w:rPr>
        <w:t xml:space="preserve">Adults Surviving Child Abuse (counselling and support for survivors) </w:t>
      </w:r>
      <w:r>
        <w:rPr>
          <w:rFonts w:eastAsia="Cambria" w:cs="Arial"/>
          <w:position w:val="-2"/>
          <w:lang w:val="en-GB"/>
        </w:rPr>
        <w:tab/>
      </w:r>
      <w:r w:rsidR="00521EC5">
        <w:rPr>
          <w:rFonts w:eastAsia="Cambria" w:cs="Arial"/>
          <w:position w:val="-2"/>
          <w:lang w:val="en-GB"/>
        </w:rPr>
        <w:tab/>
      </w:r>
      <w:r w:rsidR="00521EC5">
        <w:rPr>
          <w:rFonts w:eastAsia="Cambria" w:cs="Arial"/>
          <w:position w:val="-2"/>
          <w:lang w:val="en-GB"/>
        </w:rPr>
        <w:tab/>
      </w:r>
      <w:r w:rsidRPr="00066968">
        <w:rPr>
          <w:rFonts w:eastAsia="Cambria" w:cs="Arial"/>
          <w:position w:val="-2"/>
          <w:lang w:val="en-GB"/>
        </w:rPr>
        <w:t>1300 657 380</w:t>
      </w:r>
    </w:p>
    <w:p w:rsidR="00066968" w:rsidRPr="00066968" w:rsidRDefault="00066968" w:rsidP="00FA5481">
      <w:pPr>
        <w:spacing w:before="120" w:after="120"/>
        <w:rPr>
          <w:b/>
          <w:lang w:val="en-GB"/>
        </w:rPr>
      </w:pPr>
      <w:r w:rsidRPr="00066968">
        <w:rPr>
          <w:rFonts w:eastAsia="Cambria" w:cs="Arial"/>
          <w:position w:val="-2"/>
          <w:lang w:val="en-GB"/>
        </w:rPr>
        <w:t xml:space="preserve">Find and Connect (Forgotten Australians and Former Child Migrants) </w:t>
      </w:r>
      <w:r>
        <w:rPr>
          <w:rFonts w:eastAsia="Cambria" w:cs="Arial"/>
          <w:position w:val="-2"/>
          <w:lang w:val="en-GB"/>
        </w:rPr>
        <w:tab/>
      </w:r>
      <w:r w:rsidR="00521EC5">
        <w:rPr>
          <w:rFonts w:eastAsia="Cambria" w:cs="Arial"/>
          <w:position w:val="-2"/>
          <w:lang w:val="en-GB"/>
        </w:rPr>
        <w:tab/>
      </w:r>
      <w:r w:rsidR="00521EC5">
        <w:rPr>
          <w:rFonts w:eastAsia="Cambria" w:cs="Arial"/>
          <w:position w:val="-2"/>
          <w:lang w:val="en-GB"/>
        </w:rPr>
        <w:tab/>
      </w:r>
      <w:r w:rsidRPr="00066968">
        <w:rPr>
          <w:rFonts w:eastAsia="Cambria" w:cs="Arial"/>
          <w:position w:val="-2"/>
          <w:lang w:val="en-GB"/>
        </w:rPr>
        <w:t>1800 161 109</w:t>
      </w:r>
    </w:p>
    <w:p w:rsidR="00363064" w:rsidRDefault="00066968" w:rsidP="00FA5481">
      <w:pPr>
        <w:pStyle w:val="Heading2"/>
        <w:widowControl w:val="0"/>
        <w:suppressAutoHyphens/>
        <w:autoSpaceDE w:val="0"/>
        <w:autoSpaceDN w:val="0"/>
        <w:adjustRightInd w:val="0"/>
        <w:spacing w:before="120" w:after="120" w:line="220" w:lineRule="atLeast"/>
        <w:textAlignment w:val="center"/>
        <w:rPr>
          <w:rFonts w:eastAsia="Cambria" w:cs="Arial"/>
          <w:b w:val="0"/>
          <w:position w:val="-2"/>
          <w:sz w:val="22"/>
          <w:szCs w:val="22"/>
          <w:lang w:val="en-GB"/>
        </w:rPr>
      </w:pPr>
      <w:proofErr w:type="spellStart"/>
      <w:r w:rsidRPr="00066968">
        <w:rPr>
          <w:rFonts w:eastAsia="Cambria" w:cs="Arial"/>
          <w:b w:val="0"/>
          <w:position w:val="-2"/>
          <w:sz w:val="22"/>
          <w:szCs w:val="22"/>
          <w:lang w:val="en-GB"/>
        </w:rPr>
        <w:t>Bravehearts</w:t>
      </w:r>
      <w:proofErr w:type="spellEnd"/>
      <w:r w:rsidRPr="00066968">
        <w:rPr>
          <w:rFonts w:eastAsia="Cambria" w:cs="Arial"/>
          <w:b w:val="0"/>
          <w:position w:val="-2"/>
          <w:sz w:val="22"/>
          <w:szCs w:val="22"/>
          <w:lang w:val="en-GB"/>
        </w:rPr>
        <w:t xml:space="preserve"> (counselling for survivors and child protection advocacy)</w:t>
      </w:r>
      <w:r w:rsidRPr="00066968">
        <w:rPr>
          <w:rFonts w:eastAsia="Cambria" w:cs="Arial"/>
          <w:position w:val="-2"/>
          <w:sz w:val="22"/>
          <w:szCs w:val="22"/>
          <w:lang w:val="en-GB"/>
        </w:rPr>
        <w:t xml:space="preserve"> </w:t>
      </w:r>
      <w:r>
        <w:rPr>
          <w:rFonts w:eastAsia="Cambria" w:cs="Arial"/>
          <w:position w:val="-2"/>
          <w:sz w:val="22"/>
          <w:szCs w:val="22"/>
          <w:lang w:val="en-GB"/>
        </w:rPr>
        <w:tab/>
      </w:r>
      <w:r w:rsidR="00521EC5">
        <w:rPr>
          <w:rFonts w:eastAsia="Cambria" w:cs="Arial"/>
          <w:position w:val="-2"/>
          <w:sz w:val="22"/>
          <w:szCs w:val="22"/>
          <w:lang w:val="en-GB"/>
        </w:rPr>
        <w:tab/>
      </w:r>
      <w:r w:rsidR="00521EC5">
        <w:rPr>
          <w:rFonts w:eastAsia="Cambria" w:cs="Arial"/>
          <w:position w:val="-2"/>
          <w:sz w:val="22"/>
          <w:szCs w:val="22"/>
          <w:lang w:val="en-GB"/>
        </w:rPr>
        <w:tab/>
      </w:r>
      <w:r w:rsidRPr="00066968">
        <w:rPr>
          <w:rFonts w:eastAsia="Cambria" w:cs="Arial"/>
          <w:b w:val="0"/>
          <w:position w:val="-2"/>
          <w:sz w:val="22"/>
          <w:szCs w:val="22"/>
          <w:lang w:val="en-GB"/>
        </w:rPr>
        <w:t>1800 272 831</w:t>
      </w:r>
    </w:p>
    <w:p w:rsidR="00066968" w:rsidRDefault="00066968" w:rsidP="00FA5481">
      <w:pPr>
        <w:spacing w:before="120" w:after="120"/>
        <w:rPr>
          <w:lang w:val="en-GB"/>
        </w:rPr>
      </w:pPr>
      <w:r w:rsidRPr="00066968">
        <w:rPr>
          <w:rFonts w:eastAsia="Cambria" w:cs="Arial"/>
          <w:position w:val="-2"/>
          <w:lang w:val="en-GB"/>
        </w:rPr>
        <w:t xml:space="preserve">Care Leavers Australia Network (support and advocacy for Forgotten Australians) </w:t>
      </w:r>
      <w:r w:rsidR="00521EC5">
        <w:rPr>
          <w:rFonts w:eastAsia="Cambria" w:cs="Arial"/>
          <w:position w:val="-2"/>
          <w:lang w:val="en-GB"/>
        </w:rPr>
        <w:tab/>
      </w:r>
      <w:r w:rsidRPr="00066968">
        <w:rPr>
          <w:rFonts w:eastAsia="Cambria" w:cs="Arial"/>
          <w:position w:val="-2"/>
          <w:lang w:val="en-GB"/>
        </w:rPr>
        <w:t>1800 008 774</w:t>
      </w:r>
    </w:p>
    <w:p w:rsidR="00FA5481" w:rsidRDefault="00FA5481" w:rsidP="00FA5481">
      <w:pPr>
        <w:spacing w:before="120" w:after="120"/>
        <w:rPr>
          <w:rFonts w:eastAsia="Cambria" w:cs="Arial"/>
          <w:position w:val="-2"/>
          <w:lang w:val="en-GB"/>
        </w:rPr>
      </w:pPr>
      <w:r w:rsidRPr="00FA5481">
        <w:rPr>
          <w:rFonts w:cs="Arial"/>
          <w:b/>
          <w:position w:val="-2"/>
          <w:lang w:val="en-GB"/>
        </w:rPr>
        <w:t>State and Territory sexual assault services</w:t>
      </w:r>
      <w:r w:rsidRPr="00FA5481">
        <w:rPr>
          <w:rFonts w:eastAsia="Cambria" w:cs="Arial"/>
          <w:position w:val="-2"/>
          <w:lang w:val="en-GB"/>
        </w:rPr>
        <w:t xml:space="preserve"> </w:t>
      </w:r>
    </w:p>
    <w:p w:rsidR="00066968" w:rsidRDefault="00FA5481" w:rsidP="00FA5481">
      <w:pPr>
        <w:spacing w:before="120" w:after="120"/>
        <w:rPr>
          <w:rFonts w:eastAsia="Cambria" w:cs="Arial"/>
          <w:position w:val="-2"/>
          <w:lang w:val="en-GB"/>
        </w:rPr>
      </w:pPr>
      <w:r w:rsidRPr="00066968">
        <w:rPr>
          <w:rFonts w:eastAsia="Cambria" w:cs="Arial"/>
          <w:position w:val="-2"/>
          <w:lang w:val="en-GB"/>
        </w:rPr>
        <w:t>NSW Rape Crisis Centre</w:t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 w:rsidR="00521EC5">
        <w:rPr>
          <w:rFonts w:eastAsia="Cambria" w:cs="Arial"/>
          <w:position w:val="-2"/>
          <w:lang w:val="en-GB"/>
        </w:rPr>
        <w:tab/>
      </w:r>
      <w:r w:rsidR="00521EC5">
        <w:rPr>
          <w:rFonts w:eastAsia="Cambria" w:cs="Arial"/>
          <w:position w:val="-2"/>
          <w:lang w:val="en-GB"/>
        </w:rPr>
        <w:tab/>
      </w:r>
      <w:r w:rsidRPr="00066968">
        <w:rPr>
          <w:rFonts w:eastAsia="Cambria" w:cs="Arial"/>
          <w:position w:val="-2"/>
          <w:lang w:val="en-GB"/>
        </w:rPr>
        <w:t>1800 424 017</w:t>
      </w:r>
    </w:p>
    <w:p w:rsidR="00FA5481" w:rsidRDefault="00FA5481" w:rsidP="00FA5481">
      <w:pPr>
        <w:spacing w:before="120" w:after="120"/>
        <w:rPr>
          <w:rFonts w:eastAsia="Cambria" w:cs="Arial"/>
          <w:position w:val="-2"/>
          <w:lang w:val="en-GB"/>
        </w:rPr>
      </w:pPr>
      <w:r w:rsidRPr="00066968">
        <w:rPr>
          <w:rFonts w:eastAsia="Cambria" w:cs="Arial"/>
          <w:position w:val="-2"/>
          <w:lang w:val="en-GB"/>
        </w:rPr>
        <w:t>Victoria Sexual Assault Crisis Line</w:t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 w:rsidR="00521EC5">
        <w:rPr>
          <w:rFonts w:eastAsia="Cambria" w:cs="Arial"/>
          <w:position w:val="-2"/>
          <w:lang w:val="en-GB"/>
        </w:rPr>
        <w:tab/>
      </w:r>
      <w:r w:rsidR="00521EC5">
        <w:rPr>
          <w:rFonts w:eastAsia="Cambria" w:cs="Arial"/>
          <w:position w:val="-2"/>
          <w:lang w:val="en-GB"/>
        </w:rPr>
        <w:tab/>
      </w:r>
      <w:r w:rsidRPr="00066968">
        <w:rPr>
          <w:rFonts w:eastAsia="Cambria" w:cs="Arial"/>
          <w:position w:val="-2"/>
          <w:lang w:val="en-GB"/>
        </w:rPr>
        <w:t>1800 806 292</w:t>
      </w:r>
    </w:p>
    <w:p w:rsidR="00FA5481" w:rsidRDefault="00FA5481" w:rsidP="00FA5481">
      <w:pPr>
        <w:spacing w:before="120" w:after="120"/>
        <w:rPr>
          <w:rFonts w:eastAsia="Cambria" w:cs="Arial"/>
          <w:position w:val="-2"/>
          <w:lang w:val="en-GB"/>
        </w:rPr>
      </w:pPr>
      <w:r w:rsidRPr="00066968">
        <w:rPr>
          <w:rFonts w:eastAsia="Cambria" w:cs="Arial"/>
          <w:position w:val="-2"/>
          <w:lang w:val="en-GB"/>
        </w:rPr>
        <w:t>South Australia Yarrow Place</w:t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 w:rsidR="00521EC5">
        <w:rPr>
          <w:rFonts w:eastAsia="Cambria" w:cs="Arial"/>
          <w:position w:val="-2"/>
          <w:lang w:val="en-GB"/>
        </w:rPr>
        <w:tab/>
      </w:r>
      <w:r w:rsidR="00521EC5">
        <w:rPr>
          <w:rFonts w:eastAsia="Cambria" w:cs="Arial"/>
          <w:position w:val="-2"/>
          <w:lang w:val="en-GB"/>
        </w:rPr>
        <w:tab/>
      </w:r>
      <w:r w:rsidRPr="00066968">
        <w:rPr>
          <w:rFonts w:eastAsia="Cambria" w:cs="Arial"/>
          <w:position w:val="-2"/>
          <w:lang w:val="en-GB"/>
        </w:rPr>
        <w:t>1800 817 421</w:t>
      </w:r>
    </w:p>
    <w:p w:rsidR="00FA5481" w:rsidRDefault="00FA5481" w:rsidP="00FA5481">
      <w:pPr>
        <w:spacing w:before="120" w:after="120"/>
        <w:rPr>
          <w:rFonts w:eastAsia="Cambria" w:cs="Arial"/>
          <w:position w:val="-2"/>
          <w:lang w:val="en-GB"/>
        </w:rPr>
      </w:pPr>
      <w:r w:rsidRPr="00066968">
        <w:rPr>
          <w:rFonts w:eastAsia="Cambria" w:cs="Arial"/>
          <w:position w:val="-2"/>
          <w:lang w:val="en-GB"/>
        </w:rPr>
        <w:t>Western Australia Sexual Assault Resource Centre</w:t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 w:rsidR="00521EC5">
        <w:rPr>
          <w:rFonts w:eastAsia="Cambria" w:cs="Arial"/>
          <w:position w:val="-2"/>
          <w:lang w:val="en-GB"/>
        </w:rPr>
        <w:tab/>
      </w:r>
      <w:r w:rsidR="00521EC5">
        <w:rPr>
          <w:rFonts w:eastAsia="Cambria" w:cs="Arial"/>
          <w:position w:val="-2"/>
          <w:lang w:val="en-GB"/>
        </w:rPr>
        <w:tab/>
      </w:r>
      <w:r w:rsidRPr="00066968">
        <w:rPr>
          <w:rFonts w:eastAsia="Cambria" w:cs="Arial"/>
          <w:position w:val="-2"/>
          <w:lang w:val="en-GB"/>
        </w:rPr>
        <w:t>1800 199 888</w:t>
      </w:r>
    </w:p>
    <w:p w:rsidR="00FA5481" w:rsidRDefault="00FA5481" w:rsidP="00FA5481">
      <w:pPr>
        <w:spacing w:before="120" w:after="120"/>
        <w:rPr>
          <w:rFonts w:eastAsia="Cambria" w:cs="Arial"/>
          <w:position w:val="-2"/>
          <w:lang w:val="en-GB"/>
        </w:rPr>
      </w:pPr>
      <w:r w:rsidRPr="00066968">
        <w:rPr>
          <w:rFonts w:eastAsia="Cambria" w:cs="Arial"/>
          <w:position w:val="-2"/>
          <w:lang w:val="en-GB"/>
        </w:rPr>
        <w:t>Northern Territory Crisis Line</w:t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 w:rsidR="00521EC5">
        <w:rPr>
          <w:rFonts w:eastAsia="Cambria" w:cs="Arial"/>
          <w:position w:val="-2"/>
          <w:lang w:val="en-GB"/>
        </w:rPr>
        <w:tab/>
      </w:r>
      <w:r w:rsidR="00521EC5">
        <w:rPr>
          <w:rFonts w:eastAsia="Cambria" w:cs="Arial"/>
          <w:position w:val="-2"/>
          <w:lang w:val="en-GB"/>
        </w:rPr>
        <w:tab/>
      </w:r>
      <w:r w:rsidRPr="00066968">
        <w:rPr>
          <w:rFonts w:eastAsia="Cambria" w:cs="Arial"/>
          <w:position w:val="-2"/>
          <w:lang w:val="en-GB"/>
        </w:rPr>
        <w:t>1800 019 116</w:t>
      </w:r>
    </w:p>
    <w:p w:rsidR="00FA5481" w:rsidRDefault="00FA5481" w:rsidP="00FA5481">
      <w:pPr>
        <w:spacing w:before="120" w:after="120"/>
        <w:rPr>
          <w:rFonts w:eastAsia="Cambria" w:cs="Arial"/>
          <w:position w:val="-2"/>
          <w:lang w:val="en-GB"/>
        </w:rPr>
      </w:pPr>
      <w:r w:rsidRPr="00066968">
        <w:rPr>
          <w:rFonts w:eastAsia="Cambria" w:cs="Arial"/>
          <w:position w:val="-2"/>
          <w:lang w:val="en-GB"/>
        </w:rPr>
        <w:t>Brisbane Rape and Incest Survivors Support Centre</w:t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 w:rsidR="00521EC5">
        <w:rPr>
          <w:rFonts w:eastAsia="Cambria" w:cs="Arial"/>
          <w:position w:val="-2"/>
          <w:lang w:val="en-GB"/>
        </w:rPr>
        <w:tab/>
      </w:r>
      <w:r w:rsidR="00521EC5">
        <w:rPr>
          <w:rFonts w:eastAsia="Cambria" w:cs="Arial"/>
          <w:position w:val="-2"/>
          <w:lang w:val="en-GB"/>
        </w:rPr>
        <w:tab/>
      </w:r>
      <w:r w:rsidRPr="00066968">
        <w:rPr>
          <w:rFonts w:eastAsia="Cambria" w:cs="Arial"/>
          <w:position w:val="-2"/>
          <w:lang w:val="en-GB"/>
        </w:rPr>
        <w:t>1800 010 120</w:t>
      </w:r>
    </w:p>
    <w:p w:rsidR="00FA5481" w:rsidRDefault="00FA5481" w:rsidP="00FA5481">
      <w:pPr>
        <w:spacing w:before="120" w:after="120"/>
        <w:rPr>
          <w:rFonts w:eastAsia="Cambria" w:cs="Arial"/>
          <w:position w:val="-2"/>
          <w:lang w:val="en-GB"/>
        </w:rPr>
      </w:pPr>
      <w:r w:rsidRPr="00066968">
        <w:rPr>
          <w:rFonts w:eastAsia="Cambria" w:cs="Arial"/>
          <w:position w:val="-2"/>
          <w:lang w:val="en-GB"/>
        </w:rPr>
        <w:t>Canberra Rape Crisis Centre</w:t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 w:rsidR="00521EC5">
        <w:rPr>
          <w:rFonts w:eastAsia="Cambria" w:cs="Arial"/>
          <w:position w:val="-2"/>
          <w:lang w:val="en-GB"/>
        </w:rPr>
        <w:tab/>
      </w:r>
      <w:r w:rsidR="00521EC5">
        <w:rPr>
          <w:rFonts w:eastAsia="Cambria" w:cs="Arial"/>
          <w:position w:val="-2"/>
          <w:lang w:val="en-GB"/>
        </w:rPr>
        <w:tab/>
      </w:r>
      <w:r w:rsidRPr="00066968">
        <w:rPr>
          <w:rFonts w:eastAsia="Cambria" w:cs="Arial"/>
          <w:position w:val="-2"/>
          <w:lang w:val="en-GB"/>
        </w:rPr>
        <w:t>(02) 6247 2525</w:t>
      </w:r>
    </w:p>
    <w:p w:rsidR="00FA5481" w:rsidRPr="00FA5481" w:rsidRDefault="00FA5481" w:rsidP="00FA5481">
      <w:pPr>
        <w:spacing w:before="120" w:after="120"/>
        <w:rPr>
          <w:b/>
          <w:lang w:val="en-GB"/>
        </w:rPr>
      </w:pPr>
      <w:r w:rsidRPr="00066968">
        <w:rPr>
          <w:rFonts w:eastAsia="Cambria" w:cs="Arial"/>
          <w:position w:val="-2"/>
          <w:lang w:val="en-GB"/>
        </w:rPr>
        <w:t>Tasmania Laurel House</w:t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>
        <w:rPr>
          <w:rFonts w:eastAsia="Cambria" w:cs="Arial"/>
          <w:position w:val="-2"/>
          <w:lang w:val="en-GB"/>
        </w:rPr>
        <w:tab/>
      </w:r>
      <w:r w:rsidR="00521EC5">
        <w:rPr>
          <w:rFonts w:eastAsia="Cambria" w:cs="Arial"/>
          <w:position w:val="-2"/>
          <w:lang w:val="en-GB"/>
        </w:rPr>
        <w:tab/>
      </w:r>
      <w:r w:rsidR="00243561">
        <w:rPr>
          <w:rFonts w:eastAsia="Cambria" w:cs="Arial"/>
          <w:position w:val="-2"/>
          <w:lang w:val="en-GB"/>
        </w:rPr>
        <w:tab/>
      </w:r>
      <w:r w:rsidRPr="00066968">
        <w:rPr>
          <w:rFonts w:eastAsia="Cambria" w:cs="Arial"/>
          <w:position w:val="-2"/>
          <w:lang w:val="en-GB"/>
        </w:rPr>
        <w:t>(03) 6334 2740</w:t>
      </w:r>
    </w:p>
    <w:p w:rsidR="00932DD1" w:rsidRPr="00066968" w:rsidDel="00363064" w:rsidRDefault="00932DD1" w:rsidP="00FA5481">
      <w:pPr>
        <w:pStyle w:val="Heading2"/>
        <w:widowControl w:val="0"/>
        <w:suppressAutoHyphens/>
        <w:autoSpaceDE w:val="0"/>
        <w:autoSpaceDN w:val="0"/>
        <w:adjustRightInd w:val="0"/>
        <w:spacing w:before="120" w:after="120" w:line="220" w:lineRule="atLeast"/>
        <w:textAlignment w:val="center"/>
        <w:rPr>
          <w:rFonts w:cs="Arial"/>
          <w:position w:val="-2"/>
          <w:sz w:val="22"/>
          <w:szCs w:val="22"/>
          <w:lang w:val="en-GB"/>
        </w:rPr>
      </w:pPr>
      <w:r w:rsidRPr="00066968" w:rsidDel="00363064">
        <w:rPr>
          <w:rFonts w:cs="Arial"/>
          <w:position w:val="-2"/>
          <w:sz w:val="22"/>
          <w:szCs w:val="22"/>
          <w:lang w:val="en-GB"/>
        </w:rPr>
        <w:t>Reporting child sexual abuse to authorities</w:t>
      </w:r>
    </w:p>
    <w:p w:rsidR="00932DD1" w:rsidRPr="00066968" w:rsidDel="00363064" w:rsidRDefault="00932DD1" w:rsidP="00FA5481">
      <w:pPr>
        <w:widowControl w:val="0"/>
        <w:suppressAutoHyphens/>
        <w:autoSpaceDE w:val="0"/>
        <w:autoSpaceDN w:val="0"/>
        <w:adjustRightInd w:val="0"/>
        <w:spacing w:before="120" w:after="120" w:line="220" w:lineRule="atLeast"/>
        <w:textAlignment w:val="center"/>
        <w:rPr>
          <w:rFonts w:eastAsia="Cambria" w:cs="Arial"/>
          <w:position w:val="-2"/>
          <w:lang w:val="en-GB"/>
        </w:rPr>
      </w:pPr>
      <w:r w:rsidRPr="00066968" w:rsidDel="00363064">
        <w:rPr>
          <w:rFonts w:eastAsia="Cambria" w:cs="Arial"/>
          <w:position w:val="-2"/>
          <w:lang w:val="en-GB"/>
        </w:rPr>
        <w:t>Child abuse is a crime. If you</w:t>
      </w:r>
      <w:r w:rsidR="00C31D99" w:rsidRPr="00066968">
        <w:rPr>
          <w:rFonts w:eastAsia="Cambria" w:cs="Arial"/>
          <w:position w:val="-2"/>
          <w:lang w:val="en-GB"/>
        </w:rPr>
        <w:t xml:space="preserve"> have been a victim of abuse</w:t>
      </w:r>
      <w:r w:rsidRPr="00066968" w:rsidDel="00363064">
        <w:rPr>
          <w:rFonts w:eastAsia="Cambria" w:cs="Arial"/>
          <w:position w:val="-2"/>
          <w:lang w:val="en-GB"/>
        </w:rPr>
        <w:t xml:space="preserve">, or </w:t>
      </w:r>
      <w:r w:rsidR="00C11A77" w:rsidRPr="00066968">
        <w:rPr>
          <w:rFonts w:eastAsia="Cambria" w:cs="Arial"/>
          <w:position w:val="-2"/>
          <w:lang w:val="en-GB"/>
        </w:rPr>
        <w:t>are</w:t>
      </w:r>
      <w:r w:rsidRPr="00066968" w:rsidDel="00363064">
        <w:rPr>
          <w:rFonts w:eastAsia="Cambria" w:cs="Arial"/>
          <w:position w:val="-2"/>
          <w:lang w:val="en-GB"/>
        </w:rPr>
        <w:t xml:space="preserve"> concerned about a child being abuse</w:t>
      </w:r>
      <w:r w:rsidR="00297A45" w:rsidRPr="00066968">
        <w:rPr>
          <w:rFonts w:eastAsia="Cambria" w:cs="Arial"/>
          <w:position w:val="-2"/>
          <w:lang w:val="en-GB"/>
        </w:rPr>
        <w:t>d</w:t>
      </w:r>
      <w:r w:rsidR="00043B7A" w:rsidRPr="00066968">
        <w:rPr>
          <w:rFonts w:eastAsia="Cambria" w:cs="Arial"/>
          <w:position w:val="-2"/>
          <w:lang w:val="en-GB"/>
        </w:rPr>
        <w:t>, this</w:t>
      </w:r>
      <w:r w:rsidRPr="00066968" w:rsidDel="00363064">
        <w:rPr>
          <w:rFonts w:eastAsia="Cambria" w:cs="Arial"/>
          <w:position w:val="-2"/>
          <w:lang w:val="en-GB"/>
        </w:rPr>
        <w:t xml:space="preserve"> should be reported to police. </w:t>
      </w:r>
      <w:r w:rsidR="00043B7A" w:rsidRPr="00066968">
        <w:rPr>
          <w:rFonts w:eastAsia="Cambria" w:cs="Arial"/>
          <w:position w:val="-2"/>
          <w:lang w:val="en-GB"/>
        </w:rPr>
        <w:t xml:space="preserve">The </w:t>
      </w:r>
      <w:r w:rsidRPr="00066968" w:rsidDel="00363064">
        <w:rPr>
          <w:rFonts w:eastAsia="Cambria" w:cs="Arial"/>
          <w:position w:val="-2"/>
          <w:lang w:val="en-GB"/>
        </w:rPr>
        <w:t>Royal Commission can</w:t>
      </w:r>
      <w:r w:rsidR="00043B7A" w:rsidRPr="00066968">
        <w:rPr>
          <w:rFonts w:eastAsia="Cambria" w:cs="Arial"/>
          <w:position w:val="-2"/>
          <w:lang w:val="en-GB"/>
        </w:rPr>
        <w:t>not</w:t>
      </w:r>
      <w:r w:rsidRPr="00066968" w:rsidDel="00363064">
        <w:rPr>
          <w:rFonts w:eastAsia="Cambria" w:cs="Arial"/>
          <w:position w:val="-2"/>
          <w:lang w:val="en-GB"/>
        </w:rPr>
        <w:t xml:space="preserve"> prosecute individuals. </w:t>
      </w:r>
    </w:p>
    <w:p w:rsidR="00932DD1" w:rsidRPr="00066968" w:rsidRDefault="00297A45" w:rsidP="00FA5481">
      <w:pPr>
        <w:pStyle w:val="Heading2"/>
        <w:widowControl w:val="0"/>
        <w:suppressAutoHyphens/>
        <w:autoSpaceDE w:val="0"/>
        <w:autoSpaceDN w:val="0"/>
        <w:adjustRightInd w:val="0"/>
        <w:spacing w:before="120" w:after="120" w:line="220" w:lineRule="atLeast"/>
        <w:textAlignment w:val="center"/>
        <w:rPr>
          <w:rFonts w:cs="Arial"/>
          <w:position w:val="-2"/>
          <w:sz w:val="22"/>
          <w:szCs w:val="22"/>
          <w:lang w:val="en-GB"/>
        </w:rPr>
      </w:pPr>
      <w:r w:rsidRPr="00066968">
        <w:rPr>
          <w:rFonts w:cs="Arial"/>
          <w:position w:val="-2"/>
          <w:sz w:val="22"/>
          <w:szCs w:val="22"/>
          <w:lang w:val="en-GB"/>
        </w:rPr>
        <w:t>Getting</w:t>
      </w:r>
      <w:r w:rsidR="00932DD1" w:rsidRPr="00066968">
        <w:rPr>
          <w:rFonts w:cs="Arial"/>
          <w:position w:val="-2"/>
          <w:sz w:val="22"/>
          <w:szCs w:val="22"/>
          <w:lang w:val="en-GB"/>
        </w:rPr>
        <w:t xml:space="preserve"> i</w:t>
      </w:r>
      <w:r w:rsidRPr="00066968">
        <w:rPr>
          <w:rFonts w:cs="Arial"/>
          <w:position w:val="-2"/>
          <w:sz w:val="22"/>
          <w:szCs w:val="22"/>
          <w:lang w:val="en-GB"/>
        </w:rPr>
        <w:t>nvolved in the Royal Commission</w:t>
      </w:r>
    </w:p>
    <w:p w:rsidR="00C31D99" w:rsidRPr="00066968" w:rsidRDefault="00932DD1" w:rsidP="00FA5481">
      <w:pPr>
        <w:widowControl w:val="0"/>
        <w:suppressAutoHyphens/>
        <w:autoSpaceDE w:val="0"/>
        <w:autoSpaceDN w:val="0"/>
        <w:adjustRightInd w:val="0"/>
        <w:spacing w:before="120" w:after="120" w:line="220" w:lineRule="atLeast"/>
        <w:textAlignment w:val="center"/>
        <w:rPr>
          <w:rFonts w:cs="Arial"/>
          <w:position w:val="-2"/>
          <w:lang w:val="en-GB"/>
        </w:rPr>
      </w:pPr>
      <w:r w:rsidRPr="00066968">
        <w:rPr>
          <w:rFonts w:eastAsia="Cambria" w:cs="Arial"/>
          <w:position w:val="-2"/>
          <w:lang w:val="en-GB"/>
        </w:rPr>
        <w:t xml:space="preserve">People wanting to </w:t>
      </w:r>
      <w:r w:rsidR="00043B7A" w:rsidRPr="00066968">
        <w:rPr>
          <w:rFonts w:eastAsia="Cambria" w:cs="Arial"/>
          <w:position w:val="-2"/>
          <w:lang w:val="en-GB"/>
        </w:rPr>
        <w:t>provide evidence or find out more information about the Royal Commission</w:t>
      </w:r>
      <w:r w:rsidRPr="00066968">
        <w:rPr>
          <w:rFonts w:eastAsia="Cambria" w:cs="Arial"/>
          <w:position w:val="-2"/>
          <w:lang w:val="en-GB"/>
        </w:rPr>
        <w:t xml:space="preserve"> can provide their </w:t>
      </w:r>
      <w:r w:rsidR="00043B7A" w:rsidRPr="00066968">
        <w:rPr>
          <w:rFonts w:eastAsia="Cambria" w:cs="Arial"/>
          <w:position w:val="-2"/>
          <w:lang w:val="en-GB"/>
        </w:rPr>
        <w:t xml:space="preserve">contact </w:t>
      </w:r>
      <w:r w:rsidRPr="00066968">
        <w:rPr>
          <w:rFonts w:eastAsia="Cambria" w:cs="Arial"/>
          <w:position w:val="-2"/>
          <w:lang w:val="en-GB"/>
        </w:rPr>
        <w:t xml:space="preserve">details on </w:t>
      </w:r>
      <w:r w:rsidRPr="00066968">
        <w:rPr>
          <w:rFonts w:eastAsia="Cambria" w:cs="Arial"/>
          <w:b/>
          <w:position w:val="-2"/>
          <w:lang w:val="en-GB"/>
        </w:rPr>
        <w:t>1800 099 340</w:t>
      </w:r>
      <w:r w:rsidR="00276323" w:rsidRPr="00066968">
        <w:rPr>
          <w:rFonts w:eastAsia="Cambria" w:cs="Arial"/>
          <w:position w:val="-2"/>
          <w:lang w:val="en-GB"/>
        </w:rPr>
        <w:t xml:space="preserve">. Staff from the Royal Commission will make contact once the Commissioners </w:t>
      </w:r>
      <w:r w:rsidR="00C11A77" w:rsidRPr="00066968">
        <w:rPr>
          <w:rFonts w:eastAsia="Cambria" w:cs="Arial"/>
          <w:position w:val="-2"/>
          <w:lang w:val="en-GB"/>
        </w:rPr>
        <w:t>begin</w:t>
      </w:r>
      <w:r w:rsidR="00276323" w:rsidRPr="00066968">
        <w:rPr>
          <w:rFonts w:eastAsia="Cambria" w:cs="Arial"/>
          <w:position w:val="-2"/>
          <w:lang w:val="en-GB"/>
        </w:rPr>
        <w:t xml:space="preserve"> their work.</w:t>
      </w:r>
    </w:p>
    <w:p w:rsidR="00932DD1" w:rsidRPr="00066968" w:rsidDel="00363064" w:rsidRDefault="00932DD1" w:rsidP="00FA5481">
      <w:pPr>
        <w:pStyle w:val="Heading2"/>
        <w:widowControl w:val="0"/>
        <w:suppressAutoHyphens/>
        <w:autoSpaceDE w:val="0"/>
        <w:autoSpaceDN w:val="0"/>
        <w:adjustRightInd w:val="0"/>
        <w:spacing w:before="120" w:after="120" w:line="220" w:lineRule="atLeast"/>
        <w:textAlignment w:val="center"/>
        <w:rPr>
          <w:rFonts w:cs="Arial"/>
          <w:position w:val="-2"/>
          <w:sz w:val="22"/>
          <w:szCs w:val="22"/>
          <w:lang w:val="en-GB"/>
        </w:rPr>
      </w:pPr>
      <w:r w:rsidRPr="00066968" w:rsidDel="00363064">
        <w:rPr>
          <w:rFonts w:cs="Arial"/>
          <w:position w:val="-2"/>
          <w:sz w:val="22"/>
          <w:szCs w:val="22"/>
          <w:lang w:val="en-GB"/>
        </w:rPr>
        <w:t>For more information</w:t>
      </w:r>
    </w:p>
    <w:p w:rsidR="00AF3469" w:rsidRPr="00066968" w:rsidRDefault="00204E32" w:rsidP="00FA5481">
      <w:pPr>
        <w:widowControl w:val="0"/>
        <w:suppressAutoHyphens/>
        <w:autoSpaceDE w:val="0"/>
        <w:autoSpaceDN w:val="0"/>
        <w:adjustRightInd w:val="0"/>
        <w:spacing w:before="120" w:after="120" w:line="220" w:lineRule="atLeast"/>
        <w:textAlignment w:val="center"/>
        <w:rPr>
          <w:rStyle w:val="BookTitle"/>
          <w:rFonts w:cs="Arial"/>
          <w:i w:val="0"/>
          <w:iCs w:val="0"/>
          <w:smallCaps w:val="0"/>
          <w:spacing w:val="0"/>
        </w:rPr>
      </w:pPr>
      <w:proofErr w:type="gramStart"/>
      <w:r w:rsidRPr="00066968">
        <w:rPr>
          <w:rFonts w:eastAsia="Cambria" w:cs="Arial"/>
          <w:position w:val="-2"/>
          <w:lang w:val="en-GB"/>
        </w:rPr>
        <w:t xml:space="preserve">For </w:t>
      </w:r>
      <w:proofErr w:type="gramEnd"/>
      <w:r w:rsidRPr="00066968">
        <w:rPr>
          <w:rFonts w:eastAsia="Cambria" w:cs="Arial"/>
          <w:position w:val="-2"/>
          <w:lang w:val="en-GB"/>
        </w:rPr>
        <w:t>m</w:t>
      </w:r>
      <w:r w:rsidRPr="00066968" w:rsidDel="00363064">
        <w:rPr>
          <w:rFonts w:eastAsia="Cambria" w:cs="Arial"/>
          <w:position w:val="-2"/>
          <w:lang w:val="en-GB"/>
        </w:rPr>
        <w:t xml:space="preserve">ore </w:t>
      </w:r>
      <w:r w:rsidR="00932DD1" w:rsidRPr="00066968" w:rsidDel="00363064">
        <w:rPr>
          <w:rFonts w:eastAsia="Cambria" w:cs="Arial"/>
          <w:position w:val="-2"/>
          <w:lang w:val="en-GB"/>
        </w:rPr>
        <w:t>information on the Royal Commission</w:t>
      </w:r>
      <w:r w:rsidR="00243561">
        <w:rPr>
          <w:rFonts w:eastAsia="Cambria" w:cs="Arial"/>
          <w:position w:val="-2"/>
          <w:lang w:val="en-GB"/>
        </w:rPr>
        <w:t xml:space="preserve"> </w:t>
      </w:r>
      <w:r w:rsidR="00932DD1" w:rsidRPr="00066968" w:rsidDel="00363064">
        <w:rPr>
          <w:rFonts w:eastAsia="Cambria" w:cs="Arial"/>
          <w:position w:val="-2"/>
          <w:lang w:val="en-GB"/>
        </w:rPr>
        <w:t xml:space="preserve">go to </w:t>
      </w:r>
      <w:hyperlink r:id="rId7" w:history="1">
        <w:r w:rsidR="00932DD1" w:rsidRPr="00243561" w:rsidDel="00363064">
          <w:rPr>
            <w:rStyle w:val="Hyperlink"/>
            <w:rFonts w:cs="Arial"/>
          </w:rPr>
          <w:t>www.child</w:t>
        </w:r>
        <w:bookmarkStart w:id="0" w:name="_GoBack"/>
        <w:bookmarkEnd w:id="0"/>
        <w:r w:rsidR="00932DD1" w:rsidRPr="00243561" w:rsidDel="00363064">
          <w:rPr>
            <w:rStyle w:val="Hyperlink"/>
            <w:rFonts w:cs="Arial"/>
          </w:rPr>
          <w:t>abuseroyalcommission.gov.au</w:t>
        </w:r>
      </w:hyperlink>
      <w:r w:rsidR="00932DD1" w:rsidRPr="00066968" w:rsidDel="00363064">
        <w:rPr>
          <w:rFonts w:eastAsia="Cambria" w:cs="Arial"/>
          <w:position w:val="-2"/>
          <w:lang w:val="en-GB"/>
        </w:rPr>
        <w:t>.</w:t>
      </w:r>
    </w:p>
    <w:sectPr w:rsidR="00AF3469" w:rsidRPr="00066968" w:rsidSect="00FA5481">
      <w:headerReference w:type="default" r:id="rId8"/>
      <w:pgSz w:w="11906" w:h="16838"/>
      <w:pgMar w:top="1021" w:right="567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EC5" w:rsidRDefault="00521EC5" w:rsidP="00066968">
      <w:pPr>
        <w:spacing w:after="0" w:line="240" w:lineRule="auto"/>
      </w:pPr>
      <w:r>
        <w:separator/>
      </w:r>
    </w:p>
  </w:endnote>
  <w:endnote w:type="continuationSeparator" w:id="0">
    <w:p w:rsidR="00521EC5" w:rsidRDefault="00521EC5" w:rsidP="00066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EC5" w:rsidRDefault="00521EC5" w:rsidP="00066968">
      <w:pPr>
        <w:spacing w:after="0" w:line="240" w:lineRule="auto"/>
      </w:pPr>
      <w:r>
        <w:separator/>
      </w:r>
    </w:p>
  </w:footnote>
  <w:footnote w:type="continuationSeparator" w:id="0">
    <w:p w:rsidR="00521EC5" w:rsidRDefault="00521EC5" w:rsidP="00066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EC5" w:rsidRDefault="00521EC5" w:rsidP="00066968">
    <w:pPr>
      <w:pStyle w:val="Header"/>
      <w:jc w:val="center"/>
    </w:pPr>
    <w:r>
      <w:rPr>
        <w:noProof/>
        <w:lang w:eastAsia="en-AU"/>
      </w:rPr>
      <w:drawing>
        <wp:inline distT="0" distB="0" distL="0" distR="0" wp14:anchorId="7DF9E372" wp14:editId="7697795C">
          <wp:extent cx="990600" cy="8382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21EC5" w:rsidRDefault="00521E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469"/>
    <w:rsid w:val="00043B7A"/>
    <w:rsid w:val="00066968"/>
    <w:rsid w:val="001E630D"/>
    <w:rsid w:val="00204E32"/>
    <w:rsid w:val="00243561"/>
    <w:rsid w:val="00261687"/>
    <w:rsid w:val="00276323"/>
    <w:rsid w:val="00297A45"/>
    <w:rsid w:val="003119C9"/>
    <w:rsid w:val="00363064"/>
    <w:rsid w:val="003B2BB8"/>
    <w:rsid w:val="003D34FF"/>
    <w:rsid w:val="00417EE2"/>
    <w:rsid w:val="004545DE"/>
    <w:rsid w:val="004B54CA"/>
    <w:rsid w:val="004D4C2C"/>
    <w:rsid w:val="004E5CBF"/>
    <w:rsid w:val="00521EC5"/>
    <w:rsid w:val="005C3AA9"/>
    <w:rsid w:val="006A4CE7"/>
    <w:rsid w:val="00785261"/>
    <w:rsid w:val="0079688B"/>
    <w:rsid w:val="007B0256"/>
    <w:rsid w:val="00815EB2"/>
    <w:rsid w:val="009225F0"/>
    <w:rsid w:val="00932DD1"/>
    <w:rsid w:val="00AF3469"/>
    <w:rsid w:val="00B10FB8"/>
    <w:rsid w:val="00BA2DB9"/>
    <w:rsid w:val="00BB448C"/>
    <w:rsid w:val="00BE7148"/>
    <w:rsid w:val="00BF1762"/>
    <w:rsid w:val="00BF7ADD"/>
    <w:rsid w:val="00C11A77"/>
    <w:rsid w:val="00C31D99"/>
    <w:rsid w:val="00C435BE"/>
    <w:rsid w:val="00CA2679"/>
    <w:rsid w:val="00CD65A4"/>
    <w:rsid w:val="00D47213"/>
    <w:rsid w:val="00D77964"/>
    <w:rsid w:val="00D840B8"/>
    <w:rsid w:val="00FA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469"/>
    <w:pPr>
      <w:spacing w:before="0" w:after="200" w:line="276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 w:line="240" w:lineRule="auto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 w:line="240" w:lineRule="auto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 w:line="240" w:lineRule="auto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 w:line="240" w:lineRule="auto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before="120"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before="120" w:after="0" w:line="240" w:lineRule="auto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before="120" w:after="0" w:line="240" w:lineRule="auto"/>
      <w:outlineLvl w:val="7"/>
    </w:pPr>
    <w:rPr>
      <w:rFonts w:eastAsiaTheme="majorEastAsia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before="120" w:after="0" w:line="240" w:lineRule="auto"/>
      <w:outlineLvl w:val="8"/>
    </w:pPr>
    <w:rPr>
      <w:rFonts w:eastAsiaTheme="majorEastAsia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before="120"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B54CA"/>
    <w:pPr>
      <w:pBdr>
        <w:bottom w:val="single" w:sz="4" w:space="1" w:color="auto"/>
      </w:pBdr>
      <w:spacing w:before="120" w:after="0"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before="120" w:after="600" w:line="240" w:lineRule="auto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basedOn w:val="Normal"/>
    <w:uiPriority w:val="34"/>
    <w:qFormat/>
    <w:rsid w:val="004B54CA"/>
    <w:pPr>
      <w:spacing w:before="120" w:after="0" w:line="240" w:lineRule="auto"/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 w:line="240" w:lineRule="auto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 w:line="240" w:lineRule="auto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rsid w:val="00785261"/>
    <w:pPr>
      <w:spacing w:before="120" w:after="0" w:line="240" w:lineRule="auto"/>
    </w:pPr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character" w:customStyle="1" w:styleId="Boldblue">
    <w:name w:val="Bold blue"/>
    <w:uiPriority w:val="99"/>
    <w:semiHidden/>
    <w:rsid w:val="00AF3469"/>
    <w:rPr>
      <w:color w:val="4CB3C9"/>
    </w:rPr>
  </w:style>
  <w:style w:type="character" w:styleId="Hyperlink">
    <w:name w:val="Hyperlink"/>
    <w:basedOn w:val="DefaultParagraphFont"/>
    <w:uiPriority w:val="99"/>
    <w:semiHidden/>
    <w:unhideWhenUsed/>
    <w:rsid w:val="00AF346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3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06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1D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D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D99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D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D99"/>
    <w:rPr>
      <w:rFonts w:ascii="Arial" w:hAnsi="Arial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669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6968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0669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6968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469"/>
    <w:pPr>
      <w:spacing w:before="0" w:after="200" w:line="276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 w:line="240" w:lineRule="auto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 w:line="240" w:lineRule="auto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 w:line="240" w:lineRule="auto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 w:line="240" w:lineRule="auto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before="120"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before="120" w:after="0" w:line="240" w:lineRule="auto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before="120" w:after="0" w:line="240" w:lineRule="auto"/>
      <w:outlineLvl w:val="7"/>
    </w:pPr>
    <w:rPr>
      <w:rFonts w:eastAsiaTheme="majorEastAsia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before="120" w:after="0" w:line="240" w:lineRule="auto"/>
      <w:outlineLvl w:val="8"/>
    </w:pPr>
    <w:rPr>
      <w:rFonts w:eastAsiaTheme="majorEastAsia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before="120"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B54CA"/>
    <w:pPr>
      <w:pBdr>
        <w:bottom w:val="single" w:sz="4" w:space="1" w:color="auto"/>
      </w:pBdr>
      <w:spacing w:before="120" w:after="0"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before="120" w:after="600" w:line="240" w:lineRule="auto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basedOn w:val="Normal"/>
    <w:uiPriority w:val="34"/>
    <w:qFormat/>
    <w:rsid w:val="004B54CA"/>
    <w:pPr>
      <w:spacing w:before="120" w:after="0" w:line="240" w:lineRule="auto"/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 w:line="240" w:lineRule="auto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 w:line="240" w:lineRule="auto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rsid w:val="00785261"/>
    <w:pPr>
      <w:spacing w:before="120" w:after="0" w:line="240" w:lineRule="auto"/>
    </w:pPr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character" w:customStyle="1" w:styleId="Boldblue">
    <w:name w:val="Bold blue"/>
    <w:uiPriority w:val="99"/>
    <w:semiHidden/>
    <w:rsid w:val="00AF3469"/>
    <w:rPr>
      <w:color w:val="4CB3C9"/>
    </w:rPr>
  </w:style>
  <w:style w:type="character" w:styleId="Hyperlink">
    <w:name w:val="Hyperlink"/>
    <w:basedOn w:val="DefaultParagraphFont"/>
    <w:uiPriority w:val="99"/>
    <w:semiHidden/>
    <w:unhideWhenUsed/>
    <w:rsid w:val="00AF346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3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06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1D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D9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D99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D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D99"/>
    <w:rPr>
      <w:rFonts w:ascii="Arial" w:hAnsi="Arial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669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6968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0669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696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hildabuseroyalcommission.gov.a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1875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FaHCSIA</Company>
  <LinksUpToDate>false</LinksUpToDate>
  <CharactersWithSpaces>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MARTIN, Mel</dc:creator>
  <cp:lastModifiedBy>CLARK, Abbie</cp:lastModifiedBy>
  <cp:revision>2</cp:revision>
  <dcterms:created xsi:type="dcterms:W3CDTF">2013-01-10T11:59:00Z</dcterms:created>
  <dcterms:modified xsi:type="dcterms:W3CDTF">2013-01-10T11:59:00Z</dcterms:modified>
</cp:coreProperties>
</file>